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5322970" name="8c8c4c70-bd21-11ef-9e88-3d479038f4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279538" name="8c8c4c70-bd21-11ef-9e88-3d479038f4f1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9530550" name="b16ec140-bd25-11ef-bf95-7f6aca3148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837140" name="b16ec140-bd25-11ef-bf95-7f6aca31482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579877" name="c90fcbf0-bd25-11ef-af84-01d399187c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537639" name="c90fcbf0-bd25-11ef-af84-01d399187cb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2837627" name="eb1b76e0-bd25-11ef-814c-117dc7df36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033111" name="eb1b76e0-bd25-11ef-814c-117dc7df36c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2223179" name="1283f720-bd26-11ef-b8fb-3fc46e1873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275223" name="1283f720-bd26-11ef-b8fb-3fc46e1873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Wohnzimner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9252724" name="38d2ca00-bd26-11ef-a614-1d21a8b1c4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685109" name="38d2ca00-bd26-11ef-a614-1d21a8b1c49c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6555024" name="c4ccae90-bd26-11ef-8072-cb4cbad216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721011" name="c4ccae90-bd26-11ef-8072-cb4cbad2161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Bad/ WC / Lavabo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3502147" name="de7919a0-bd26-11ef-8c5f-eda65dd122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811450" name="de7919a0-bd26-11ef-8c5f-eda65dd1221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7620476" name="02e21580-bd27-11ef-bafd-81de9e7d68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113215" name="02e21580-bd27-11ef-bafd-81de9e7d6829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Bad/ WC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8380501" name="170c48f0-bd27-11ef-bb56-e30266744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484006" name="170c48f0-bd27-11ef-bb56-e3026674496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3581678" name="5a60eb10-bd27-11ef-9836-b35bd184cc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9391358" name="5a60eb10-bd27-11ef-9836-b35bd184cc5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7510076" name="6fa40890-bd27-11ef-a96c-2b7633a98d3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997354" name="6fa40890-bd27-11ef-a96c-2b7633a98d3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743051" name="e4851de0-bd2a-11ef-b923-d994c73562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2236477" name="e4851de0-bd2a-11ef-b923-d994c735623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22358460" name="fbb0aa70-bd2a-11ef-a0e3-6db521832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029694" name="fbb0aa70-bd2a-11ef-a0e3-6db5218323d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7754959" name="1d2ff3e0-bd2b-11ef-ac42-59a698acc2e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897018" name="1d2ff3e0-bd2b-11ef-ac42-59a698acc2e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4048609" name="48618a10-bd2b-11ef-a423-dd4ffc5d00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852129" name="48618a10-bd2b-11ef-a423-dd4ffc5d007e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/ Wohnzimner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8823043" name="62ad4260-bd2b-11ef-8fdb-d95fc39275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3856559" name="62ad4260-bd2b-11ef-8fdb-d95fc39275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4421069" name="8e132f00-bd2b-11ef-bca3-977cf01865a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654190" name="8e132f00-bd2b-11ef-bca3-977cf01865a5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8387407" name="b8de6240-bd2b-11ef-ae01-99eebc6f51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1788734" name="b8de6240-bd2b-11ef-ae01-99eebc6f51f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EG/OG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6830480" name="326bf000-bd2c-11ef-ab17-335db3bab1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313816" name="326bf000-bd2c-11ef-ab17-335db3bab1f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Tank </w:t>
            </w:r>
          </w:p>
        </w:tc>
        <w:tc>
          <w:p>
            <w:pPr>
              <w:spacing w:before="0" w:after="0" w:line="240" w:lineRule="auto"/>
            </w:pPr>
            <w:r>
              <w:t>Flanschdichtungen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3020455" name="57226fa0-bd2c-11ef-a661-f76272375ec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32218" name="57226fa0-bd2c-11ef-a661-f76272375ec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Asbestkarton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0111664" name="8c488bb0-bd2c-11ef-99f7-094ca778ee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0750786" name="8c488bb0-bd2c-11ef-99f7-094ca778eee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Hanfländerweg 15, 8880 Walenstadt</w:t>
          </w:r>
        </w:p>
        <w:p>
          <w:pPr>
            <w:spacing w:before="0" w:after="0"/>
          </w:pPr>
          <w:r>
            <w:t>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